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Waschbecken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Waschbecken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478571538" name="019ff4f4-16b7-711c-a7b0-f7f85448324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17705294" name="019ff4f4-16b7-711c-a7b0-f7f85448324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6860058" name="019ff4f4-3220-7166-8f61-f4a7dee7cfc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7622342" name="019ff4f4-3220-7166-8f61-f4a7dee7cfce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Treppenhaus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85362"/>
                  <wp:effectExtent l="0" t="0" r="0" b="0"/>
                  <wp:docPr id="781010826" name="019ff4f4-f5e7-7fd4-8a4a-e2f32132810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11253996" name="019ff4f4-f5e7-7fd4-8a4a-e2f32132810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853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77702"/>
                  <wp:effectExtent l="0" t="0" r="0" b="0"/>
                  <wp:docPr id="526491708" name="019ff4f5-0db1-7cfa-be8b-fb9ee25e6bd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75388869" name="019ff4f5-0db1-7cfa-be8b-fb9ee25e6bd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777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265988208" name="019ff51e-0d39-7cc3-8692-23c8452add9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22736907" name="019ff51e-0d39-7cc3-8692-23c8452add9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50917859" name="019ff51e-3d57-7d72-80ba-f01fbb3d415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64245349" name="019ff51e-3d57-7d72-80ba-f01fbb3d4151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Büntenweg 7, 4312 Magden</w:t>
          </w:r>
        </w:p>
        <w:p>
          <w:pPr>
            <w:spacing w:before="0" w:after="0"/>
          </w:pPr>
          <w:r>
            <w:t>DN 1129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